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食品质量与安全(联合办学)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食品231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杨胜婷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杨昕澄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韩成哲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John thomas cannon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食品文献检索与利用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苏联麟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食品文献检索与利用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苏联麟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吴薛明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刘学湘/俞云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食品工业导论(Introduction to the Food Industry)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王身艳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吴薛明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食品微生物学（Food Microbiology）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(020812*—001)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刘学湘/俞云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杨昕澄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学术英语Ⅳ-口语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Bezuidenhout Jeffrey Morgan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人体机能学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俞云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